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Bad/ WC</w:t>
            </w:r>
          </w:p>
          <w:p>
            <w:pPr>
              <w:spacing w:before="0" w:after="0" w:line="240" w:lineRule="auto"/>
            </w:pPr>
            <w:r>
              <w:t>5.OG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79412484" name="01a00ec6-70f1-791f-be98-15489600ecb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1006014" name="01a00ec6-70f1-791f-be98-15489600ecb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5.OG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04383452" name="01a00ed2-5921-787c-b0fa-13a5ed2d11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4812708" name="01a00ed2-5921-787c-b0fa-13a5ed2d112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Bad/ WC</w:t>
            </w:r>
          </w:p>
          <w:p>
            <w:pPr>
              <w:spacing w:before="0" w:after="0" w:line="240" w:lineRule="auto"/>
            </w:pPr>
            <w:r>
              <w:t>5.OG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88415656" name="01a00ec8-507f-7ef9-bdba-217f2ec4b73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2502135" name="01a00ec8-507f-7ef9-bdba-217f2ec4b73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5.OG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52069743" name="01a00ed3-2555-721e-ad90-ed80818aec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5247462" name="01a00ed3-2555-721e-ad90-ed80818aec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Bad/ WC</w:t>
            </w:r>
          </w:p>
          <w:p>
            <w:pPr>
              <w:spacing w:before="0" w:after="0" w:line="240" w:lineRule="auto"/>
            </w:pPr>
            <w:r>
              <w:t>5.OG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70957361" name="01a00ec9-acdb-7dfb-b001-0049f5fe4d1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9761634" name="01a00ec9-acdb-7dfb-b001-0049f5fe4d1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Gang/ Wohnzimmer </w:t>
            </w:r>
          </w:p>
          <w:p>
            <w:pPr>
              <w:spacing w:before="0" w:after="0" w:line="240" w:lineRule="auto"/>
            </w:pPr>
            <w:r>
              <w:t>5.OG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08248302" name="01a00ecd-d0e4-7a5f-87c8-f18c83fba0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0183402" name="01a00ecd-d0e4-7a5f-87c8-f18c83fba0bb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Elternschlafzimmer </w:t>
            </w:r>
          </w:p>
          <w:p>
            <w:pPr>
              <w:spacing w:before="0" w:after="0" w:line="240" w:lineRule="auto"/>
            </w:pPr>
            <w:r>
              <w:t>5. 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56256802" name="01a00ed0-cae7-7f6f-8659-01e9b33ed7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9110659" name="01a00ed0-cae7-7f6f-8659-01e9b33ed7f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Küche/ Esszimmer </w:t>
            </w:r>
          </w:p>
          <w:p>
            <w:pPr>
              <w:spacing w:before="0" w:after="0" w:line="240" w:lineRule="auto"/>
            </w:pPr>
            <w:r>
              <w:t>5.OG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27090563" name="01a00ed4-8d95-71cc-a893-319e3105af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4363990" name="01a00ed4-8d95-71cc-a893-319e3105af1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Bad/ WC</w:t>
            </w:r>
          </w:p>
          <w:p>
            <w:pPr>
              <w:spacing w:before="0" w:after="0" w:line="240" w:lineRule="auto"/>
            </w:pPr>
            <w:r>
              <w:t>5.OG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141242724" name="01a00eca-e2c9-7cd9-b74a-f14cda10c22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2081391" name="01a00eca-e2c9-7cd9-b74a-f14cda10c22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Gang/ Wohnzimmer </w:t>
            </w:r>
          </w:p>
          <w:p>
            <w:pPr>
              <w:spacing w:before="0" w:after="0" w:line="240" w:lineRule="auto"/>
            </w:pPr>
            <w:r>
              <w:t>5.OG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68826810" name="01a00ece-cde1-7f7e-a632-dae2c6abba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788716" name="01a00ece-cde1-7f7e-a632-dae2c6abba9c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Elternschlafzimmer </w:t>
            </w:r>
          </w:p>
          <w:p>
            <w:pPr>
              <w:spacing w:before="0" w:after="0" w:line="240" w:lineRule="auto"/>
            </w:pPr>
            <w:r>
              <w:t>5. 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13018731" name="01a00ed1-6391-7cb2-a922-5d401ed513e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6038880" name="01a00ed1-6391-7cb2-a922-5d401ed513ed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Küche/ Esszimmer </w:t>
            </w:r>
          </w:p>
          <w:p>
            <w:pPr>
              <w:spacing w:before="0" w:after="0" w:line="240" w:lineRule="auto"/>
            </w:pPr>
            <w:r>
              <w:t>5.OG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22828081" name="01a00ed5-a36a-7c7c-984f-5d7a9fd52d2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0694756" name="01a00ed5-a36a-7c7c-984f-5d7a9fd52d2d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Gang/ Wohnzimmer/ Esszimmer/ Kinderzimmer </w:t>
            </w:r>
          </w:p>
          <w:p>
            <w:pPr>
              <w:spacing w:before="0" w:after="0" w:line="240" w:lineRule="auto"/>
            </w:pPr>
            <w:r>
              <w:t>5.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97042920" name="01a00ecb-d65e-7f58-a11d-65d7fd72e33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1037927" name="01a00ecb-d65e-7f58-a11d-65d7fd72e339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Elternschlafzimmer </w:t>
            </w:r>
          </w:p>
          <w:p>
            <w:pPr>
              <w:spacing w:before="0" w:after="0" w:line="240" w:lineRule="auto"/>
            </w:pPr>
            <w:r>
              <w:t>5.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24407771" name="01a00ecf-dc41-71f6-abbe-edcd42bd20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2912757" name="01a00ecf-dc41-71f6-abbe-edcd42bd20e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Lüssirainstrasse 59, 6300 Zug</w:t>
          </w:r>
        </w:p>
        <w:p>
          <w:pPr>
            <w:spacing w:before="0" w:after="0"/>
          </w:pPr>
          <w:r>
            <w:t>DN 1140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